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200" w:rsidRDefault="00D83200">
      <w:pPr>
        <w:autoSpaceDE w:val="0"/>
        <w:autoSpaceDN w:val="0"/>
        <w:spacing w:after="78" w:line="220" w:lineRule="exact"/>
      </w:pPr>
    </w:p>
    <w:p w:rsidR="001345B4" w:rsidRDefault="001345B4">
      <w:pPr>
        <w:tabs>
          <w:tab w:val="left" w:pos="3776"/>
          <w:tab w:val="left" w:pos="4256"/>
          <w:tab w:val="left" w:pos="4412"/>
          <w:tab w:val="left" w:pos="4544"/>
        </w:tabs>
        <w:autoSpaceDE w:val="0"/>
        <w:autoSpaceDN w:val="0"/>
        <w:spacing w:before="978" w:after="0" w:line="446" w:lineRule="auto"/>
        <w:ind w:left="2952" w:right="2592"/>
        <w:rPr>
          <w:lang w:val="ru-RU"/>
        </w:rPr>
      </w:pPr>
    </w:p>
    <w:p w:rsidR="001345B4" w:rsidRDefault="001345B4">
      <w:pPr>
        <w:tabs>
          <w:tab w:val="left" w:pos="3776"/>
          <w:tab w:val="left" w:pos="4256"/>
          <w:tab w:val="left" w:pos="4412"/>
          <w:tab w:val="left" w:pos="4544"/>
        </w:tabs>
        <w:autoSpaceDE w:val="0"/>
        <w:autoSpaceDN w:val="0"/>
        <w:spacing w:before="978" w:after="0" w:line="446" w:lineRule="auto"/>
        <w:ind w:left="2952" w:right="2592"/>
        <w:rPr>
          <w:lang w:val="ru-RU"/>
        </w:rPr>
      </w:pPr>
    </w:p>
    <w:p w:rsidR="001345B4" w:rsidRDefault="001345B4">
      <w:pPr>
        <w:tabs>
          <w:tab w:val="left" w:pos="3776"/>
          <w:tab w:val="left" w:pos="4256"/>
          <w:tab w:val="left" w:pos="4412"/>
          <w:tab w:val="left" w:pos="4544"/>
        </w:tabs>
        <w:autoSpaceDE w:val="0"/>
        <w:autoSpaceDN w:val="0"/>
        <w:spacing w:before="978" w:after="0" w:line="446" w:lineRule="auto"/>
        <w:ind w:left="2952" w:right="2592"/>
        <w:rPr>
          <w:lang w:val="ru-RU"/>
        </w:rPr>
      </w:pPr>
    </w:p>
    <w:p w:rsidR="001345B4" w:rsidRDefault="003F0B7F" w:rsidP="001345B4">
      <w:pPr>
        <w:tabs>
          <w:tab w:val="left" w:pos="3776"/>
          <w:tab w:val="left" w:pos="4256"/>
          <w:tab w:val="left" w:pos="4412"/>
          <w:tab w:val="left" w:pos="4544"/>
        </w:tabs>
        <w:autoSpaceDE w:val="0"/>
        <w:autoSpaceDN w:val="0"/>
        <w:spacing w:before="480" w:after="0" w:line="446" w:lineRule="auto"/>
        <w:ind w:left="2952" w:right="2592"/>
        <w:rPr>
          <w:lang w:val="ru-RU"/>
        </w:rPr>
      </w:pPr>
      <w:r w:rsidRPr="00294A26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ОСНОВНОГО ОБЩЕГО ОБРАЗОВАНИЯ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="001345B4">
        <w:rPr>
          <w:lang w:val="ru-RU"/>
        </w:rPr>
        <w:t xml:space="preserve">                 </w:t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3222932)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="001345B4">
        <w:rPr>
          <w:lang w:val="ru-RU"/>
        </w:rPr>
        <w:t xml:space="preserve">       </w:t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Учебного предмета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="001345B4">
        <w:rPr>
          <w:lang w:val="ru-RU"/>
        </w:rPr>
        <w:t xml:space="preserve">       </w:t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«ГЕОГРАФИЯ»</w:t>
      </w:r>
    </w:p>
    <w:p w:rsidR="00D83200" w:rsidRPr="003F0B7F" w:rsidRDefault="001345B4" w:rsidP="001345B4">
      <w:pPr>
        <w:tabs>
          <w:tab w:val="left" w:pos="3776"/>
          <w:tab w:val="left" w:pos="4256"/>
          <w:tab w:val="left" w:pos="4412"/>
          <w:tab w:val="left" w:pos="4544"/>
        </w:tabs>
        <w:autoSpaceDE w:val="0"/>
        <w:autoSpaceDN w:val="0"/>
        <w:spacing w:before="480" w:after="0" w:line="446" w:lineRule="auto"/>
        <w:ind w:left="2952" w:right="259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(Д</w:t>
      </w:r>
      <w:r w:rsidR="003F0B7F" w:rsidRPr="003F0B7F">
        <w:rPr>
          <w:rFonts w:ascii="Times New Roman" w:eastAsia="Times New Roman" w:hAnsi="Times New Roman"/>
          <w:color w:val="000000"/>
          <w:sz w:val="24"/>
          <w:lang w:val="ru-RU"/>
        </w:rPr>
        <w:t>ля 5-9 классов)</w:t>
      </w:r>
    </w:p>
    <w:p w:rsidR="00D83200" w:rsidRDefault="00D83200">
      <w:pPr>
        <w:rPr>
          <w:lang w:val="ru-RU"/>
        </w:rPr>
      </w:pPr>
    </w:p>
    <w:p w:rsidR="003F0B7F" w:rsidRDefault="003F0B7F">
      <w:pPr>
        <w:rPr>
          <w:lang w:val="ru-RU"/>
        </w:rPr>
      </w:pPr>
    </w:p>
    <w:p w:rsidR="003F0B7F" w:rsidRDefault="003F0B7F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1345B4" w:rsidRDefault="001345B4">
      <w:pPr>
        <w:rPr>
          <w:lang w:val="ru-RU"/>
        </w:rPr>
      </w:pPr>
    </w:p>
    <w:p w:rsidR="003F0B7F" w:rsidRDefault="003F0B7F">
      <w:pPr>
        <w:rPr>
          <w:lang w:val="ru-RU"/>
        </w:rPr>
      </w:pPr>
    </w:p>
    <w:p w:rsidR="003F0B7F" w:rsidRPr="003F0B7F" w:rsidRDefault="003F0B7F" w:rsidP="001345B4">
      <w:pPr>
        <w:autoSpaceDE w:val="0"/>
        <w:autoSpaceDN w:val="0"/>
        <w:spacing w:after="0" w:line="230" w:lineRule="auto"/>
        <w:ind w:right="3966"/>
        <w:jc w:val="center"/>
        <w:rPr>
          <w:lang w:val="ru-RU"/>
        </w:rPr>
        <w:sectPr w:rsidR="003F0B7F" w:rsidRPr="003F0B7F">
          <w:pgSz w:w="11900" w:h="16840"/>
          <w:pgMar w:top="298" w:right="844" w:bottom="1440" w:left="738" w:header="720" w:footer="720" w:gutter="0"/>
          <w:cols w:space="720" w:equalWidth="0">
            <w:col w:w="10318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     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Уфа 2022</w:t>
      </w:r>
    </w:p>
    <w:p w:rsidR="00D83200" w:rsidRPr="003F0B7F" w:rsidRDefault="00D83200">
      <w:pPr>
        <w:autoSpaceDE w:val="0"/>
        <w:autoSpaceDN w:val="0"/>
        <w:spacing w:after="138" w:line="220" w:lineRule="exact"/>
        <w:rPr>
          <w:lang w:val="ru-RU"/>
        </w:rPr>
      </w:pPr>
      <w:bookmarkStart w:id="0" w:name="_GoBack"/>
      <w:bookmarkEnd w:id="0"/>
    </w:p>
    <w:p w:rsidR="00D83200" w:rsidRPr="003F0B7F" w:rsidRDefault="003F0B7F">
      <w:pPr>
        <w:autoSpaceDE w:val="0"/>
        <w:autoSpaceDN w:val="0"/>
        <w:spacing w:after="0" w:line="281" w:lineRule="auto"/>
        <w:ind w:firstLine="180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  <w:proofErr w:type="gramEnd"/>
    </w:p>
    <w:p w:rsidR="00D83200" w:rsidRPr="003F0B7F" w:rsidRDefault="003F0B7F">
      <w:pPr>
        <w:autoSpaceDE w:val="0"/>
        <w:autoSpaceDN w:val="0"/>
        <w:spacing w:before="346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83200" w:rsidRPr="003F0B7F" w:rsidRDefault="003F0B7F">
      <w:pPr>
        <w:autoSpaceDE w:val="0"/>
        <w:autoSpaceDN w:val="0"/>
        <w:spacing w:before="346" w:after="0" w:line="283" w:lineRule="auto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 утверждённой Решением Коллегии Министерства просвещения и науки Российской Федерации от 24.12.2018 года.</w:t>
      </w:r>
    </w:p>
    <w:p w:rsidR="00D83200" w:rsidRPr="003F0B7F" w:rsidRDefault="003F0B7F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даёт представление о целях обучения, воспитания и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развития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«ГЕОГРАФИЯ»</w:t>
      </w:r>
    </w:p>
    <w:p w:rsidR="00D83200" w:rsidRPr="003F0B7F" w:rsidRDefault="003F0B7F">
      <w:pPr>
        <w:autoSpaceDE w:val="0"/>
        <w:autoSpaceDN w:val="0"/>
        <w:spacing w:before="166" w:after="0" w:line="281" w:lineRule="auto"/>
        <w:ind w:right="432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География в основной школе — предмет, формирующий у обу​чающихся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б-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лемах взаимодействия природы и общества, географических подходах к устойчивому развитию территорий.</w:t>
      </w:r>
    </w:p>
    <w:p w:rsidR="00D83200" w:rsidRPr="003F0B7F" w:rsidRDefault="003F0B7F">
      <w:pPr>
        <w:autoSpaceDE w:val="0"/>
        <w:autoSpaceDN w:val="0"/>
        <w:spacing w:before="70" w:after="0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«ГЕОГРАФИЯ»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географии в общем образовании направлено на достижение следующих целей: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повседневной жизни с использованием географических знаний, самостоятельного приобретения новых знаний;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3) 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особенностях природы, населения и хозяйства России и мира, своей местности, о способах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сохранения окружающей среды и рационального использования природных ресурсов;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4) формирование способности поиска и применения ра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з-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35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5) формирование комплекса практико-ориентированных ге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мире;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«ГЕОГРАФИЯ» В УЧЕБНОМ ПЛАНЕ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8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83200" w:rsidRPr="003F0B7F" w:rsidRDefault="003F0B7F">
      <w:pPr>
        <w:autoSpaceDE w:val="0"/>
        <w:autoSpaceDN w:val="0"/>
        <w:spacing w:before="346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6" w:after="0" w:line="281" w:lineRule="auto"/>
        <w:ind w:right="72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Географическое изучение Земли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Введение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. География — наука о планете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Земля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2" w:after="0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История географических открытий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Эпоха Великих географических открытий. Три пути в Индию. Открытие Нового света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—э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Географические открытия </w:t>
      </w:r>
      <w:r>
        <w:rPr>
          <w:rFonts w:ascii="Times New Roman" w:eastAsia="Times New Roman" w:hAnsi="Times New Roman"/>
          <w:color w:val="000000"/>
          <w:sz w:val="24"/>
        </w:rPr>
        <w:t>XVII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Обозначение на контурной карте географических объектов, открытых в разные периоды.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F0B7F">
        <w:rPr>
          <w:lang w:val="ru-RU"/>
        </w:rPr>
        <w:lastRenderedPageBreak/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Сравнение карт Эратосфена, Птолемея и современных карт по предложенным учителем вопросам.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Изображения земной поверхности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Планы местности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88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1. Определение направлений и расстояний по плану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мест​ности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Составление описания маршрута по плану местности.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Географические карты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Определение направлений и расстояний по карте полушарий.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Определение географических координат объектов и определение объектов по их географическим координатам.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2" w:after="0" w:line="271" w:lineRule="auto"/>
        <w:ind w:right="129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Земля — планета Солнечной системы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D83200" w:rsidRPr="003F0B7F" w:rsidRDefault="003F0B7F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Движения Земли. Земная ось и геогр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афические полюсы. Гео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Влияние Космоса на Землю и жизнь людей.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1. Выявление закономерностей изменения продолжительности дня и высоты Солнца над горизонтом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в зависимости от гео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графической широты и времени года на территории России.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4. Оболочки Земли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Литосфера — каменная оболочка Земли </w:t>
      </w:r>
      <w:r w:rsidRPr="003F0B7F">
        <w:rPr>
          <w:lang w:val="ru-RU"/>
        </w:rPr>
        <w:br/>
      </w:r>
      <w:r w:rsidRPr="003F0B7F">
        <w:rPr>
          <w:lang w:val="ru-RU"/>
        </w:rPr>
        <w:lastRenderedPageBreak/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Проявления внутренних и внешних процессов образования рельефа. Движение литосферных плит.</w:t>
      </w:r>
    </w:p>
    <w:p w:rsidR="00D83200" w:rsidRPr="003F0B7F" w:rsidRDefault="003F0B7F">
      <w:pPr>
        <w:autoSpaceDE w:val="0"/>
        <w:autoSpaceDN w:val="0"/>
        <w:spacing w:before="70" w:after="0" w:line="28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вулканов и причины землетрясений. Шкалы измерения силы и интенсивности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D83200" w:rsidRPr="003F0B7F" w:rsidRDefault="003F0B7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Описание горной системы или равнины по физической карте.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Заключение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tabs>
          <w:tab w:val="left" w:pos="180"/>
        </w:tabs>
        <w:autoSpaceDE w:val="0"/>
        <w:autoSpaceDN w:val="0"/>
        <w:spacing w:after="0" w:line="271" w:lineRule="auto"/>
        <w:ind w:right="100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Практикум «Сезонные изменения в природе своей местности»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2304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Анализ результатов фенологических наблюдений и наблюдений за погодой.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6" w:after="0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Оболочки Земли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Гидросфера — водная оболочка Земли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 </w:t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Воды суши. Способы изображения внутренних вод на картах.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Многолетняя мерзлота. Болота, их образование.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Стихийные явления в гидросфере, методы наблюдения и защиты.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Человек и гидросфера. Использование человеком энергии воды.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Использование космических методов в исследовании влияния человека на гидросферу.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Сравнение двух рек (России и мира) по заданным признакам.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Характеристика одного из крупнейших озёр России по плану в форме презентации.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3. Составление перечня поверхностных водных объектов своего края и их систематизация в форме таблицы.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left="180" w:right="2304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Атмосфера — воздушная оболочка Земли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Воздушная оболочка Земли: газовый состав, строение и значение атмосферы.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Атмосферное давление. Ветер и причины его возникновения. Роза ветров. Бризы. Муссоны. </w:t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Погода и её показатели.  Причины изменения погоды.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</w:t>
      </w: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/>
        <w:ind w:right="576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28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Представление результатов наблюдения за погодой своей местности.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180" w:right="1296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Биосфера — оболочка жизни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Биосфера — оболочка жизни. Границы биосферы. Профессии биогеограф и геоэколог.</w:t>
      </w:r>
    </w:p>
    <w:p w:rsidR="00D83200" w:rsidRPr="003F0B7F" w:rsidRDefault="003F0B7F">
      <w:pPr>
        <w:autoSpaceDE w:val="0"/>
        <w:autoSpaceDN w:val="0"/>
        <w:spacing w:before="7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Растительный и животный мир Земли. Разнообразие животного и растительного мира.</w:t>
      </w:r>
    </w:p>
    <w:p w:rsidR="00D83200" w:rsidRPr="003F0B7F" w:rsidRDefault="003F0B7F">
      <w:pPr>
        <w:autoSpaceDE w:val="0"/>
        <w:autoSpaceDN w:val="0"/>
        <w:spacing w:before="7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Приспособление живых организмов к среде обитания в разных природных зонах. Жизнь в Океане.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Изменение животного и растительного мира Океана с глубиной и географической широтой. </w:t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Человек как часть биосферы. Распространение людей на Земле.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Исследования и экологические проблемы.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456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Характеристика растительности участка местности своего края.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lang w:val="ru-RU"/>
        </w:rPr>
        <w:lastRenderedPageBreak/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Заключение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Природно-территориальные комплексы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(выполняется на местности)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Характеристика локального природного комплекса по плану.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6" w:after="0" w:line="281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Главные закономерности природы Земли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Географическая оболочка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244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Выявление проявления широтной зональности по картам природных зон.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Литосфера и рельеф Земли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1. Анализ физической карты и карты строения земной коры с целью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выявления закономерностей распространения крупных форм рельефа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Объяснение вулканических или сейсмических событий, о которых говорится в тексте.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Тема 3. Атмосфера и климаты Земли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</w:t>
      </w:r>
    </w:p>
    <w:p w:rsidR="00D83200" w:rsidRPr="003F0B7F" w:rsidRDefault="003F0B7F">
      <w:pPr>
        <w:autoSpaceDE w:val="0"/>
        <w:autoSpaceDN w:val="0"/>
        <w:spacing w:before="70" w:after="0" w:line="286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климата на Земле. Климатообразующие факторы: географическое положение,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климатических особенностей территории.</w:t>
      </w:r>
    </w:p>
    <w:p w:rsidR="00D83200" w:rsidRPr="003F0B7F" w:rsidRDefault="003F0B7F">
      <w:pPr>
        <w:autoSpaceDE w:val="0"/>
        <w:autoSpaceDN w:val="0"/>
        <w:spacing w:before="72" w:after="0" w:line="262" w:lineRule="auto"/>
        <w:ind w:left="180" w:right="244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Описание климата территории по климатической карте и климатограмме.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Тема 4. Мировой океан — основная часть гидросферы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Мировой океан и его части. Тихий, Атлантический, Индийский и Северный Ледовитый океаны.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</w:t>
      </w:r>
    </w:p>
    <w:p w:rsidR="00D83200" w:rsidRPr="003F0B7F" w:rsidRDefault="003F0B7F">
      <w:pPr>
        <w:autoSpaceDE w:val="0"/>
        <w:autoSpaceDN w:val="0"/>
        <w:spacing w:before="70" w:after="0" w:line="28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1. Выявление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закономерностей изменения солёности поверхностных вод Мирового океана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распространения тёплых и холодных течений у западных и восточных побережий материков.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Сравнение двух океанов по плану с использованием нескольких источников географической информации.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Человечество на Земле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Численность населения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1. Определение, сравнение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темпов изменения численности населения отдельных регионов мира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статистическим материалам.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Определение и сравнение различий в численности, плотности населения отдельных стран по разным источникам.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Страны и народы мира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комп​лексы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</w:t>
      </w:r>
    </w:p>
    <w:p w:rsidR="00D83200" w:rsidRPr="003F0B7F" w:rsidRDefault="003F0B7F">
      <w:pPr>
        <w:autoSpaceDE w:val="0"/>
        <w:autoSpaceDN w:val="0"/>
        <w:spacing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экскурсовод.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312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Сравнение занятий населения двух стран по комплексным картам.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Материки и страны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Южные материки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материка в </w:t>
      </w:r>
      <w:r>
        <w:rPr>
          <w:rFonts w:ascii="Times New Roman" w:eastAsia="Times New Roman" w:hAnsi="Times New Roman"/>
          <w:color w:val="000000"/>
          <w:sz w:val="24"/>
        </w:rPr>
        <w:t>XX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XXI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вв. Современные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исследования в Антарктиде. Роль России в открытиях и исследованиях ледового континента.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Сравнение географического положения двух (любых) южных материков.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144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2. Объяснение годового хода температур и режима выпадения атмосферных осадков в экваториальном климатическом поясе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3. Сравнение особенностей климата Африки, Южной Америки и Австралии по плану.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4. Описание Австралии или одной из стран Африки или Южной Америки по географическим картам.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5. Объяснение особенностей размещения населения  Австралии или одной из стран Африки или Южной Америки.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Северные материки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Объяснение распространения зон современного вулканизма и землетрясений на территории Северной Америки и Евразии.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3. 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4. 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Взаимодействие природы и общества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D83200" w:rsidRPr="003F0B7F" w:rsidRDefault="003F0B7F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tabs>
          <w:tab w:val="left" w:pos="180"/>
        </w:tabs>
        <w:autoSpaceDE w:val="0"/>
        <w:autoSpaceDN w:val="0"/>
        <w:spacing w:after="0" w:line="271" w:lineRule="auto"/>
        <w:ind w:right="115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Характеристика изменений компонентов природы на территории одной из стран мира в результате деятельности человека.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Географическое пространство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История формирования и освоения территории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История освоения и заселения территории современной России в </w:t>
      </w:r>
      <w:r>
        <w:rPr>
          <w:rFonts w:ascii="Times New Roman" w:eastAsia="Times New Roman" w:hAnsi="Times New Roman"/>
          <w:color w:val="000000"/>
          <w:sz w:val="24"/>
        </w:rPr>
        <w:t>XI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XVI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вв. Расширение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территории России в </w:t>
      </w:r>
      <w:r>
        <w:rPr>
          <w:rFonts w:ascii="Times New Roman" w:eastAsia="Times New Roman" w:hAnsi="Times New Roman"/>
          <w:color w:val="000000"/>
          <w:sz w:val="24"/>
        </w:rPr>
        <w:t>XVI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71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Географическое положение и границы России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Государственная территория России. Территориальные воды. Государственная граница России.</w:t>
      </w:r>
    </w:p>
    <w:p w:rsidR="00D83200" w:rsidRPr="003F0B7F" w:rsidRDefault="003F0B7F">
      <w:pPr>
        <w:autoSpaceDE w:val="0"/>
        <w:autoSpaceDN w:val="0"/>
        <w:spacing w:before="70" w:after="0"/>
        <w:ind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Морские и сухопутные границы, воздушное пространство, континентальный шельф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Время на территории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Определение различия во времени для разных городов России по карте часовых зон.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4. Административно-территориальное устройство России. Районирование территории </w:t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Федеративное устройство России. Субъекты Российской Федерации, их равноправие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разнообразие. Основные виды субъектов Российской Федерации. Федеральные округа.</w:t>
      </w:r>
    </w:p>
    <w:p w:rsidR="00D83200" w:rsidRPr="003F0B7F" w:rsidRDefault="003F0B7F">
      <w:pPr>
        <w:autoSpaceDE w:val="0"/>
        <w:autoSpaceDN w:val="0"/>
        <w:spacing w:before="70" w:after="0" w:line="28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71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3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Природа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Природные условия и ресурсы </w:t>
      </w: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России</w:t>
      </w:r>
      <w:proofErr w:type="gramEnd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Принципы рационального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100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Характеристика природно-ресурсного капитала своего края по картам и статистическим материалам.</w:t>
      </w: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Геологическое строение, рельеф и полезные ископаемые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Древнее и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современное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оледенения. Опасные геологические природные явления и их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D83200" w:rsidRPr="003F0B7F" w:rsidRDefault="003F0B7F">
      <w:pPr>
        <w:autoSpaceDE w:val="0"/>
        <w:autoSpaceDN w:val="0"/>
        <w:spacing w:before="72" w:after="0" w:line="262" w:lineRule="auto"/>
        <w:ind w:left="180" w:right="1296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Объяснение  распространения по территории России опасных геологических явлений.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Объяснение особенностей рельефа своего края.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Климат и климатические ресурсы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Факторы, определяющие климат России. Влияние географического положения на климат России.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D83200" w:rsidRPr="003F0B7F" w:rsidRDefault="003F0B7F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Климатические пояса и типы климатов России, их хара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к-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территории страны. Агроклиматические ресурсы. Опасные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неблагоприятные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метеорологи​ческие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явления. Наблюдаемые климатические изменения на территории России и их возможные следствия. Особенности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кли​мата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своего края.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3312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Описание и прогнозирование погоды территории по карте погоды.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3. Оценка влияния основных климатических показателей своего края на жизнь и хозяйственную деятельность населения.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4. Моря России. Внутренние воды и водные ресурсы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Крупнейшие озёра, их происхождение. Болота. Подземные воды. Ледники. Многолетняя мерзлота.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Неравномерность распределения водных ресурсов. Рост их потребления и загрязнения. Пути сохранения качеств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водных ресурсов. Оценка обес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печенности водными ресурсами крупных регионов России. Внутренние воды и водные ресурсы своего региона и своей местности.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2736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Сравнение особенностей режима и характера течения двух рек России.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F0B7F">
        <w:rPr>
          <w:lang w:val="ru-RU"/>
        </w:rPr>
        <w:lastRenderedPageBreak/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Объяснение распространения опасных гидрологических природных явлений на территории страны.</w:t>
      </w:r>
    </w:p>
    <w:p w:rsidR="00D83200" w:rsidRPr="003F0B7F" w:rsidRDefault="00D83200">
      <w:pPr>
        <w:autoSpaceDE w:val="0"/>
        <w:autoSpaceDN w:val="0"/>
        <w:spacing w:after="126" w:line="220" w:lineRule="exact"/>
        <w:rPr>
          <w:lang w:val="ru-RU"/>
        </w:rPr>
      </w:pPr>
    </w:p>
    <w:p w:rsidR="00D83200" w:rsidRPr="003F0B7F" w:rsidRDefault="003F0B7F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5. Природно-хозяйственные зоны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Природно-хозяйственные зоны России: взаимосвязь и взаимообусловленность их компонентов. Высотная поясность в горах на территории России.</w:t>
      </w:r>
    </w:p>
    <w:p w:rsidR="00D83200" w:rsidRPr="003F0B7F" w:rsidRDefault="003F0B7F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Природные ресурсы природно-хозяйственных зон и их использование, экологические проблемы.</w:t>
      </w:r>
    </w:p>
    <w:p w:rsidR="00D83200" w:rsidRPr="003F0B7F" w:rsidRDefault="003F0B7F">
      <w:pPr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Прогнозируемые последствия изменений климата для разных природно-хозяйственных зон на территории России.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244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Объяснение различий структуры высотной поясности в горных системах.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2. 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информации.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Население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Численность </w:t>
      </w: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населения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Динамика численности населения России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</w:rPr>
        <w:t>XX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XXI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прогнозов изменения численности населения России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Территориальные особенности размещения населения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Географические особенности размещения населения: их обусловленность природными,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Урбанизация в России. Крупнейшие города и городские агломерации. Классификация городов по численности населения. Роль городов в жизни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Тема 3. Народы и религии России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/>
        <w:ind w:right="288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Построение картограммы «Доля титульных этносов в численности населения республик и автономных округов РФ».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576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4. Половой и возрастной состав населения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жиз​ни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мужского и женского населения России.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144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Объяснение динамики половозрастного состава населения России на основе анализа половозрастных пирамид.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5. Человеческий капитал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различия.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 Классификация Федеральных округов по особенностям естественного и механического движения населения.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6" w:after="0" w:line="288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4. Хозяйство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Общая характеристика хозяйства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Топливно-энергетический комплекс (ТЭК)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Состав, место и значение в хозяйстве. Нефтяная, газовая и угольная промышленность: география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</w:t>
      </w:r>
    </w:p>
    <w:p w:rsidR="00D83200" w:rsidRPr="003F0B7F" w:rsidRDefault="003F0B7F" w:rsidP="00294A26">
      <w:pPr>
        <w:autoSpaceDE w:val="0"/>
        <w:autoSpaceDN w:val="0"/>
        <w:spacing w:before="70" w:after="0" w:line="262" w:lineRule="auto"/>
        <w:ind w:right="1008"/>
        <w:jc w:val="center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Электроэнергетика. Место России в мировом производстве электроэнергии.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Основные типы электростанций (атомные, тепловые, гидроэлектростанции, электростанции, использующие</w:t>
      </w:r>
      <w:proofErr w:type="gramEnd"/>
    </w:p>
    <w:p w:rsidR="00D83200" w:rsidRPr="003F0B7F" w:rsidRDefault="003F0B7F">
      <w:pPr>
        <w:autoSpaceDE w:val="0"/>
        <w:autoSpaceDN w:val="0"/>
        <w:spacing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возобновляемые источники энергии (ВИЭ), их особенности и доля в производстве электроэнергии.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Сравнительная оценка возможностей для развития энергетики ВИЭ в отдельных регионах страны.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Металлургический комплекс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4. Машиностроительный комплекс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right="230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Основные положения документов, определяющих стратегию развития отраслей машиностроительного комплекса.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5. Химико-лесной комплекс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Химическая промышленность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важнейших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Лесопромышленный комплекс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Факторы размещения предприятий. География важнейших отраслей: основные районы и лесоперерабатывающие комплексы.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F0B7F">
        <w:rPr>
          <w:lang w:val="ru-RU"/>
        </w:rPr>
        <w:lastRenderedPageBreak/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Лесное хозяйство и окружающая среда. Проблемы и перспективы развития. Основные положения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«С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тратегии развития лесного комплекса Российской Федерации до 2030 года».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Анализ документов «Прогноз развития лесного сектора Российской Федерации до 2030 года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»(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Гл.1, 3 и 11) и «Стратегия развития лесного комплекса Российской Федерации до 2030 года» (Гл.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, Приложения № 1 и № 18) с целью определения перспектив и проблем развития комплекса.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6. Агропромышленный комплекс (АПК)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Состав, место и значение в экономике страны. Сельское хозяйство. Состав, место и значение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71" w:lineRule="auto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хозяйстве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D83200" w:rsidRPr="003F0B7F" w:rsidRDefault="003F0B7F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Пищевая промышленность. Состав, место и значение в хозяйстве. Факторы размещения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предприятий. География важнейших отраслей: основные районы и центры. Пищевая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агропромышленного и рыбохозяйственного комплексов Российской Федерации на период до 2030 года». Особенности АПК своего края.</w:t>
      </w:r>
    </w:p>
    <w:p w:rsidR="00D83200" w:rsidRPr="003F0B7F" w:rsidRDefault="003F0B7F">
      <w:pPr>
        <w:autoSpaceDE w:val="0"/>
        <w:autoSpaceDN w:val="0"/>
        <w:spacing w:before="72" w:after="0" w:line="262" w:lineRule="auto"/>
        <w:ind w:left="180" w:right="1008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Определение влияния природных и социальных факторов на размещение отраслей АПК.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7. Инфраструктурный комплекс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D83200" w:rsidRPr="003F0B7F" w:rsidRDefault="003F0B7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Транспорт и связь. Состав, место и значение в хозяйстве. Морской, внутренний водный,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Транспорт и охрана окружающей среды.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D83200" w:rsidRPr="003F0B7F" w:rsidRDefault="003F0B7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Характеристика туристско-рекреационного потенциала своего края.</w:t>
      </w:r>
    </w:p>
    <w:p w:rsidR="00D83200" w:rsidRPr="003F0B7F" w:rsidRDefault="003F0B7F" w:rsidP="00294A26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8. Обобщение знаний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  <w:r w:rsidR="00294A2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хозяйства и состояние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5. Регионы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1.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Западный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макрорегион (Европейская часть)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графическое положение. Особенности природно-ресурсного потенциала, население и хозяйство. Социально-</w:t>
      </w: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71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D83200" w:rsidRPr="003F0B7F" w:rsidRDefault="003F0B7F">
      <w:pPr>
        <w:autoSpaceDE w:val="0"/>
        <w:autoSpaceDN w:val="0"/>
        <w:spacing w:before="70" w:after="0" w:line="262" w:lineRule="auto"/>
        <w:ind w:left="180" w:right="72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Сравнение ЭГП двух географических районов страны по разным источникам информации.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2. 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Азиатская (Восточная) часть России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1. Сравнение человеческого капитала двух географических районов (субъектов Российской Федерации) по заданным критериям.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3. Обобщение знаний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90" w:after="0"/>
        <w:ind w:right="86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6. Россия в современном мире </w:t>
      </w:r>
      <w:r w:rsidRPr="003F0B7F">
        <w:rPr>
          <w:lang w:val="ru-RU"/>
        </w:rPr>
        <w:br/>
      </w: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D83200" w:rsidRPr="003F0B7F" w:rsidRDefault="003F0B7F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для мировой цивилизации географического пространства России как комплекса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природных, культурных и экономических ценностей. Объекты Всемирного природного и культурного наследия России.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83200" w:rsidRPr="003F0B7F" w:rsidRDefault="003F0B7F">
      <w:pPr>
        <w:autoSpaceDE w:val="0"/>
        <w:autoSpaceDN w:val="0"/>
        <w:spacing w:before="346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83200" w:rsidRPr="003F0B7F" w:rsidRDefault="003F0B7F">
      <w:pPr>
        <w:autoSpaceDE w:val="0"/>
        <w:autoSpaceDN w:val="0"/>
        <w:spacing w:before="166" w:after="0"/>
        <w:ind w:firstLine="18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83200" w:rsidRPr="003F0B7F" w:rsidRDefault="003F0B7F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Патриотического воспитания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: осознание российской гражданской идентичности в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уважение к символам России, своего края.</w:t>
      </w:r>
    </w:p>
    <w:p w:rsidR="00D83200" w:rsidRPr="003F0B7F" w:rsidRDefault="003F0B7F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Гражданского воспитания: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разно-образной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D83200" w:rsidRPr="003F0B7F" w:rsidRDefault="003F0B7F">
      <w:pPr>
        <w:autoSpaceDE w:val="0"/>
        <w:autoSpaceDN w:val="0"/>
        <w:spacing w:before="192" w:after="0"/>
        <w:ind w:right="432" w:firstLine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D83200" w:rsidRPr="003F0B7F" w:rsidRDefault="003F0B7F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  <w:proofErr w:type="gramEnd"/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83" w:lineRule="auto"/>
        <w:ind w:right="144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D83200" w:rsidRPr="003F0B7F" w:rsidRDefault="003F0B7F">
      <w:pPr>
        <w:autoSpaceDE w:val="0"/>
        <w:autoSpaceDN w:val="0"/>
        <w:spacing w:before="190" w:after="0" w:line="286" w:lineRule="auto"/>
        <w:ind w:right="144" w:firstLine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Трудового воспитания: 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294A26" w:rsidRDefault="00294A26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83200" w:rsidRPr="003F0B7F" w:rsidRDefault="003F0B7F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3F0B7F">
        <w:rPr>
          <w:lang w:val="ru-RU"/>
        </w:rPr>
        <w:tab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180" w:right="360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познавательными действиями: Базовые логические действия</w:t>
      </w:r>
    </w:p>
    <w:p w:rsidR="00D83200" w:rsidRPr="003F0B7F" w:rsidRDefault="003F0B7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D83200" w:rsidRPr="003F0B7F" w:rsidRDefault="003F0B7F">
      <w:pPr>
        <w:autoSpaceDE w:val="0"/>
        <w:autoSpaceDN w:val="0"/>
        <w:spacing w:before="190" w:after="0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исследовательские действия</w:t>
      </w:r>
    </w:p>
    <w:p w:rsidR="00D83200" w:rsidRPr="003F0B7F" w:rsidRDefault="00D83200">
      <w:pPr>
        <w:autoSpaceDE w:val="0"/>
        <w:autoSpaceDN w:val="0"/>
        <w:spacing w:after="132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Использовать географические вопросы как исследовательский инструмент познания;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географические вопросы, фиксирующие разрыв между реальным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желательным состоянием ситуации, объекта, и самостоятельно устанавливать искомое и данное;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D83200" w:rsidRPr="003F0B7F" w:rsidRDefault="003F0B7F">
      <w:pPr>
        <w:autoSpaceDE w:val="0"/>
        <w:autoSpaceDN w:val="0"/>
        <w:spacing w:before="190" w:after="0"/>
        <w:ind w:left="24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D83200" w:rsidRPr="003F0B7F" w:rsidRDefault="003F0B7F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достоверность информации, полученной в ходе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гео​графического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исследования;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с информацией</w:t>
      </w:r>
    </w:p>
    <w:p w:rsidR="00D83200" w:rsidRPr="003F0B7F" w:rsidRDefault="003F0B7F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D83200" w:rsidRPr="003F0B7F" w:rsidRDefault="003F0B7F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систематизировать географическую информацию в разных формах.</w:t>
      </w:r>
    </w:p>
    <w:p w:rsidR="00D83200" w:rsidRPr="003F0B7F" w:rsidRDefault="003F0B7F">
      <w:pPr>
        <w:autoSpaceDE w:val="0"/>
        <w:autoSpaceDN w:val="0"/>
        <w:spacing w:before="18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коммуникативными действиями: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Общение</w:t>
      </w:r>
    </w:p>
    <w:p w:rsidR="00D83200" w:rsidRPr="003F0B7F" w:rsidRDefault="003F0B7F">
      <w:pPr>
        <w:autoSpaceDE w:val="0"/>
        <w:autoSpaceDN w:val="0"/>
        <w:spacing w:before="178" w:after="0" w:line="262" w:lineRule="auto"/>
        <w:ind w:left="240" w:right="86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исследования или проекта.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 (сотрудничество)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 при выполнении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географических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352" w:right="794" w:bottom="324" w:left="846" w:header="720" w:footer="720" w:gutter="0"/>
          <w:cols w:space="720" w:equalWidth="0">
            <w:col w:w="10260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62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ответственности.</w:t>
      </w:r>
    </w:p>
    <w:p w:rsidR="00D83200" w:rsidRPr="003F0B7F" w:rsidRDefault="003F0B7F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учебными регулятивными действиями: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Самоорганизация</w:t>
      </w:r>
    </w:p>
    <w:p w:rsidR="00D83200" w:rsidRPr="003F0B7F" w:rsidRDefault="003F0B7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Самоконтроль (рефлексия)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владеть способами самоконтроля и рефлексии;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(недостижения) результатов деятельности, давать оценку приобретённому опыту;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Принятие себя и других</w:t>
      </w:r>
    </w:p>
    <w:p w:rsidR="00D83200" w:rsidRPr="003F0B7F" w:rsidRDefault="003F0B7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осознанно относиться к другому человеку, его мнению;</w:t>
      </w:r>
    </w:p>
    <w:p w:rsidR="00D83200" w:rsidRPr="003F0B7F" w:rsidRDefault="003F0B7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другого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83200" w:rsidRPr="003F0B7F" w:rsidRDefault="003F0B7F">
      <w:pPr>
        <w:autoSpaceDE w:val="0"/>
        <w:autoSpaceDN w:val="0"/>
        <w:spacing w:before="324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83200" w:rsidRPr="003F0B7F" w:rsidRDefault="003F0B7F">
      <w:pPr>
        <w:autoSpaceDE w:val="0"/>
        <w:autoSpaceDN w:val="0"/>
        <w:spacing w:before="26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83200" w:rsidRPr="003F0B7F" w:rsidRDefault="003F0B7F">
      <w:pPr>
        <w:autoSpaceDE w:val="0"/>
        <w:autoSpaceDN w:val="0"/>
        <w:spacing w:before="226" w:after="0" w:line="262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методов исследования, применяемых в географии;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286" w:right="818" w:bottom="498" w:left="666" w:header="720" w:footer="720" w:gutter="0"/>
          <w:cols w:space="720" w:equalWidth="0">
            <w:col w:w="10416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10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35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вклад великих путешественников в географическое изучение Земли;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и сравнивать маршруты их путешествий;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вклад великих путешественников в географическое изучение Земли;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и сравнивать маршруты их путешествий;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в различных источниках информации (включая интернет-ресурсы) факты,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применять понятия «план местности», «географическая карта», «аэрофотоснимок»,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«план местности» и «географическая карта», параллель» и «меридиан»;—   приводить примеры влияния Солнца на мир живой и неживой природы;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смены дня и ночи и времён года;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местности на основе анализа данных наблюдений; описывать внутреннее строение Земли;—   различать понятия «земная кора»; «ядро», «мантия»; «минерал» и «горная порода»;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«материковая» и «океаническая» земная кора;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изученные минералы и горные породы, материковую и океаническую земную кору;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показывать на карте и обозначать на контурной карте материки и океаны, крупные формы рельефа Земли;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горы и равнины;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формы рельефа суши по высоте и по внешнему облику;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называть причины землетрясений и вулканических извержений;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«литосфера», «землетрясение», «вулкан», «литосферная плита»,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понятия «эпицентр землетрясения» и «очаг землетрясения» для решения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познавательных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проявления в окружающем мире внутренних и внешних процессов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рельефообразования: вулканизма, землетрясений; физического, химического и биологического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328" w:right="710" w:bottom="422" w:left="1086" w:header="720" w:footer="720" w:gutter="0"/>
          <w:cols w:space="720" w:equalWidth="0">
            <w:col w:w="1010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343" w:lineRule="auto"/>
        <w:ind w:left="42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видов выветривания;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 классифицировать острова по происхождению;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опасных природных явлений в литосфере и средств их предупреждения;—  приводить примеры изменений в литосфере в результате деятельности человека на примере своей местности, России и мира;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действия внешних процессов рельефообразования и наличия полезных ископаемых в своей местности;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D83200" w:rsidRPr="003F0B7F" w:rsidRDefault="003F0B7F">
      <w:pPr>
        <w:autoSpaceDE w:val="0"/>
        <w:autoSpaceDN w:val="0"/>
        <w:spacing w:before="32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83200" w:rsidRPr="003F0B7F" w:rsidRDefault="003F0B7F">
      <w:pPr>
        <w:autoSpaceDE w:val="0"/>
        <w:autoSpaceDN w:val="0"/>
        <w:spacing w:before="226" w:after="0" w:line="346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приводить примеры опасных природных явлений в геосферах и средств их предупреждения;—  сравнивать инструментарий (способы) получения географической информации на разных этапах географического изучения Земли;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свойства вод отдельных частей Мирового океана;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объекты гидросферы (моря, озёра, реки, подземные воды, болота, ледники) по заданным признакам;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различать питание и режим рек;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реки по заданным признакам;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«грунтовые, межпластовые и артезианские воды» и применять их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между питанием, режимом реки и климатом на территории речного бассейна;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районов распространения многолетней мерзлоты;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называть причины образования цунами, приливов и отливов;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состав, строение атмосферы;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286" w:right="700" w:bottom="378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343" w:lineRule="auto"/>
        <w:ind w:left="420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природы Земли и взаимосвязях между ними для решения учебных и практических задач;—  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свойства воздуха; климаты Земли; климатообразующие факторы;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зависимость между нагреванием земной поверхности и углом падения солнечных лучей;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температурой воздуха и его относительной влажностью на основе данных эмпирических наблюдений;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виды атмосферных осадков;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«бризы» и «муссоны»;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«погода» и «климат»;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«атмосфера», «тропосфера», «стратосфера», «верхние слои атмосферы»;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анемометр, флюгер) и представлять результаты наблюдений в табличной и (или) графической форме;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называть границы биосферы;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приспособления живых организмов к среде обитания в разных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природных зонах;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растительный и животный мир разных территорий Земли;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взаимосвязи компонентов природы в природно-территориальном комплексе;—  сравнивать особенности растительного и животного мира в различных природных зонах;—  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ств в пр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ироде»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плодородие почв в различных природных зонах;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294A26" w:rsidRDefault="00294A26">
      <w:pPr>
        <w:autoSpaceDE w:val="0"/>
        <w:autoSpaceDN w:val="0"/>
        <w:spacing w:before="32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D83200" w:rsidRPr="003F0B7F" w:rsidRDefault="003F0B7F">
      <w:pPr>
        <w:autoSpaceDE w:val="0"/>
        <w:autoSpaceDN w:val="0"/>
        <w:spacing w:before="32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83200" w:rsidRPr="003F0B7F" w:rsidRDefault="00D83200">
      <w:pPr>
        <w:autoSpaceDE w:val="0"/>
        <w:autoSpaceDN w:val="0"/>
        <w:spacing w:after="10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348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называть: строение и свойства (целостность, зональность, ритмичность) географической оболочки;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изученные процессы и явления, происходящие в географической оболочке;—  приводить примеры изменений в геосферах в результате деятельности человека;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закономерности изменения в пространстве рельефа, климата, внутренних вод и органического мира;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называть особенности географических процессов на границах литосферных плит с учётом характера взаимодействия и типа земной коры;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(используя географические карты) взаимосвязи между движением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литосферных плит и размещением крупных форм рельефа;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воздушные массы Земли, типы климата по заданным показателям;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объяснять образование тропических муссонов, пассатов тропических широт, западных ветров;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«воздушные массы», «муссоны», «пассаты», «западные ветры»,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«климатообразующий фактор» для решения учебных и (или) практико-ориентированных задач;—  описывать климат территории по климатограмме;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влияние климатообразующих факторов на климатические особенности территории;—  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океанические течения;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источников географической информации;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и сравнивать численность населения крупных стран мира;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плотность населения различных территорий;</w:t>
      </w:r>
    </w:p>
    <w:p w:rsidR="00D83200" w:rsidRPr="003F0B7F" w:rsidRDefault="00D83200">
      <w:pPr>
        <w:autoSpaceDE w:val="0"/>
        <w:autoSpaceDN w:val="0"/>
        <w:spacing w:after="132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343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применять понятие «плотность населения» для решения учебных и (или)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городские и сельские поселения;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крупнейших городов мира;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мировых и национальных религий;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проводить языковую классификацию народов;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основные виды хозяйственной деятельности людей на различных территориях;—  определять страны по их существенным признакам;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стран;—  объяснять особенности природы, населения и хозяйства отдельных территорий;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знания о населении материков и стран для решения различных учебных и практико-ориентированных задач;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нескольких источниках, для решения различных учебных и практико-ориентированных задач;—  приводить примеры взаимодействия природы и общества в пределах отдельных территорий;—  распознавать проявления глобальных проблем человечества (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экологическая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, сырьевая, энергетическая, преодоления отсталости стран, продовольственная) на локальном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региональном уровнях и приводить примеры международного сотрудничества по их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преодолению.</w:t>
      </w:r>
    </w:p>
    <w:p w:rsidR="00D83200" w:rsidRPr="003F0B7F" w:rsidRDefault="003F0B7F">
      <w:pPr>
        <w:autoSpaceDE w:val="0"/>
        <w:autoSpaceDN w:val="0"/>
        <w:spacing w:before="324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83200" w:rsidRPr="003F0B7F" w:rsidRDefault="003F0B7F">
      <w:pPr>
        <w:autoSpaceDE w:val="0"/>
        <w:autoSpaceDN w:val="0"/>
        <w:spacing w:before="226" w:after="0" w:line="338" w:lineRule="auto"/>
        <w:ind w:left="420" w:right="144"/>
        <w:rPr>
          <w:lang w:val="ru-RU"/>
        </w:rPr>
      </w:pP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основные этапы истории формирования и изучения территории России;—  находить в различных источниках информации факты, позволяющие определить вклад российских учёных и путешественников в освоение страны;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географическое положение России с использованием информации из различных источников;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федеральные округа, крупные географические районы и макрорегионы России;—  приводить примеры субъектов Российской Федерации разных видов и показывать их на географической карте;</w:t>
      </w:r>
      <w:proofErr w:type="gramEnd"/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352" w:right="860" w:bottom="372" w:left="666" w:header="720" w:footer="720" w:gutter="0"/>
          <w:cols w:space="720" w:equalWidth="0">
            <w:col w:w="1037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72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71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оценивать степень благоприятности природных условий в пределах отдельных регионов страны;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проводить классификацию природных ресурсов;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типы природопользования;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особенности компонентов природы отдельных территорий страны;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особенности компонентов природы отдельных территорий страны;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знания об особенностях компонентов природы Росс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ии и её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называть географические процессы и явления, определяющие особенности природы страны, отдельных регионов и своей местности;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распространение по территории страны областей современного горообразования, землетрясений и вулканизма;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«плита», «щит», «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моренный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холм», «бараньи лбы», «бархан», «дюна» для решения учебных и (или)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right="86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«солнечная радиация», «годовая амплитуда температур воздуха»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воздушные массы» для решения учебных и (или)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описывать и прогнозировать погоду территории по карте погоды;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проводить классификацию типов климата и почв России;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показатели, характеризующие состояние окружающей среды;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292" w:right="780" w:bottom="362" w:left="1086" w:header="720" w:footer="720" w:gutter="0"/>
          <w:cols w:space="720" w:equalWidth="0">
            <w:col w:w="1003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границы распространения многолетней мерзлоты;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рационального и нерационального природопользования;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left="420" w:right="115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адаптации человека к разнообразным природным условиям на территории страны;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показатели воспроизводства и качества населения России с мировыми показателями и показателями других стран;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проводить классификацию населённых пунктов и регионов России по заданным основаниям;</w:t>
      </w:r>
    </w:p>
    <w:p w:rsidR="00D83200" w:rsidRPr="003F0B7F" w:rsidRDefault="003F0B7F">
      <w:pPr>
        <w:autoSpaceDE w:val="0"/>
        <w:autoSpaceDN w:val="0"/>
        <w:spacing w:before="190" w:after="0"/>
        <w:ind w:left="42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D83200" w:rsidRPr="003F0B7F" w:rsidRDefault="003F0B7F">
      <w:pPr>
        <w:autoSpaceDE w:val="0"/>
        <w:autoSpaceDN w:val="0"/>
        <w:spacing w:before="190" w:after="0" w:line="283" w:lineRule="auto"/>
        <w:ind w:left="420"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«рождаемость», «смертность», «естественный прирост населения»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миграционный прирост населения», «общий прирост населения», «плотность населения»,«основная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продолжительность жизни», «трудовые ресурсы», «трудоспособный возраст», «рабочая сила»,«безработица», «рынок труда», «качество населения» для решения учебных и (или)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D83200" w:rsidRPr="003F0B7F" w:rsidRDefault="003F0B7F">
      <w:pPr>
        <w:autoSpaceDE w:val="0"/>
        <w:autoSpaceDN w:val="0"/>
        <w:spacing w:before="32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83200" w:rsidRPr="003F0B7F" w:rsidRDefault="003F0B7F">
      <w:pPr>
        <w:autoSpaceDE w:val="0"/>
        <w:autoSpaceDN w:val="0"/>
        <w:spacing w:before="226" w:after="0" w:line="271" w:lineRule="auto"/>
        <w:ind w:left="4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286" w:right="768" w:bottom="462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10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D83200" w:rsidRPr="003F0B7F" w:rsidRDefault="003F0B7F">
      <w:pPr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«экономико-географическое положение», «состав хозяйства»,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«территория опережающего развития», «себестоимость и рентабельность производства»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природно-ресурсный потенциал», «инфраструктурный комплекс», «рекреационное хозяйство»,«инфраструктура»,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D83200" w:rsidRPr="003F0B7F" w:rsidRDefault="003F0B7F">
      <w:pPr>
        <w:autoSpaceDE w:val="0"/>
        <w:autoSpaceDN w:val="0"/>
        <w:spacing w:before="192" w:after="0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территории опережающего развития (ТОР), Арктическую зону и зону Севера России;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288"/>
        <w:jc w:val="center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находить, извлекать, интегрировать и интерпретировать информацию из различных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D83200" w:rsidRPr="003F0B7F" w:rsidRDefault="003F0B7F">
      <w:pPr>
        <w:autoSpaceDE w:val="0"/>
        <w:autoSpaceDN w:val="0"/>
        <w:spacing w:before="192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природно-ресурсный, человеческий и производственный капитал;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right="172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различать виды транспорта и основные показатели их работы: грузооборот и пассажирооборот;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D83200" w:rsidRPr="003F0B7F" w:rsidRDefault="003F0B7F">
      <w:pPr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производств;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знания об особенностях компонентов природы Росс</w:t>
      </w:r>
      <w:proofErr w:type="gramStart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ии и её</w:t>
      </w:r>
      <w:proofErr w:type="gramEnd"/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328" w:right="720" w:bottom="348" w:left="1086" w:header="720" w:footer="720" w:gutter="0"/>
          <w:cols w:space="720" w:equalWidth="0">
            <w:col w:w="1009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262" w:lineRule="auto"/>
        <w:ind w:right="720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оценивать реализуемые проекты по созданию новых производств с учётом экологической безопасности;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объяснять географические различия населения и хозяйства территорий крупных регионов страны;</w:t>
      </w:r>
    </w:p>
    <w:p w:rsidR="00D83200" w:rsidRPr="003F0B7F" w:rsidRDefault="003F0B7F">
      <w:pPr>
        <w:autoSpaceDE w:val="0"/>
        <w:autoSpaceDN w:val="0"/>
        <w:spacing w:before="192" w:after="0" w:line="262" w:lineRule="auto"/>
        <w:ind w:right="288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D83200" w:rsidRPr="003F0B7F" w:rsidRDefault="003F0B7F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D83200" w:rsidRPr="003F0B7F" w:rsidRDefault="003F0B7F">
      <w:pPr>
        <w:autoSpaceDE w:val="0"/>
        <w:autoSpaceDN w:val="0"/>
        <w:spacing w:before="190" w:after="0" w:line="262" w:lineRule="auto"/>
        <w:ind w:right="1584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объектов Всемирного наследия ЮНЕСКО и описывать их местоположение на географической карте;</w:t>
      </w:r>
    </w:p>
    <w:p w:rsidR="00D83200" w:rsidRPr="003F0B7F" w:rsidRDefault="003F0B7F">
      <w:pPr>
        <w:autoSpaceDE w:val="0"/>
        <w:autoSpaceDN w:val="0"/>
        <w:spacing w:before="190"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место и роль России в мировом хозяйстве.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286" w:right="750" w:bottom="1440" w:left="1086" w:header="720" w:footer="720" w:gutter="0"/>
          <w:cols w:space="720" w:equalWidth="0">
            <w:col w:w="1006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4" w:line="220" w:lineRule="exact"/>
        <w:rPr>
          <w:lang w:val="ru-RU"/>
        </w:rPr>
      </w:pPr>
    </w:p>
    <w:p w:rsidR="00D83200" w:rsidRDefault="003F0B7F">
      <w:pPr>
        <w:autoSpaceDE w:val="0"/>
        <w:autoSpaceDN w:val="0"/>
        <w:spacing w:after="428" w:line="374" w:lineRule="auto"/>
        <w:ind w:right="11952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18"/>
        </w:rPr>
        <w:t>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20"/>
        <w:gridCol w:w="4636"/>
        <w:gridCol w:w="564"/>
        <w:gridCol w:w="1776"/>
        <w:gridCol w:w="1814"/>
        <w:gridCol w:w="6292"/>
      </w:tblGrid>
      <w:tr w:rsidR="00D83200">
        <w:trPr>
          <w:trHeight w:hRule="exact" w:val="348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6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83200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</w:tr>
      <w:tr w:rsidR="00D83200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 Географическое изучение Земли</w:t>
            </w:r>
          </w:p>
        </w:tc>
      </w:tr>
      <w:tr w:rsidR="00D83200" w:rsidRPr="001345B4">
        <w:trPr>
          <w:trHeight w:hRule="exact" w:val="13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История географических открытий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9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Изображения земной поверхности</w:t>
            </w:r>
          </w:p>
        </w:tc>
      </w:tr>
      <w:tr w:rsidR="00D83200" w:rsidRPr="001345B4">
        <w:trPr>
          <w:trHeight w:hRule="exact" w:val="13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Планы местности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Географические карты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9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 w:rsidRPr="001345B4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Земля - планета Солнечной системы</w:t>
            </w:r>
          </w:p>
        </w:tc>
      </w:tr>
      <w:tr w:rsidR="00D83200" w:rsidRPr="001345B4">
        <w:trPr>
          <w:trHeight w:hRule="exact" w:val="13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Земля - планета Солнечной системы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28"/>
        </w:trPr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6840" w:h="11900"/>
          <w:pgMar w:top="282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20"/>
        <w:gridCol w:w="4636"/>
        <w:gridCol w:w="564"/>
        <w:gridCol w:w="1776"/>
        <w:gridCol w:w="1814"/>
        <w:gridCol w:w="6292"/>
      </w:tblGrid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Оболочки Земли</w:t>
            </w:r>
          </w:p>
        </w:tc>
      </w:tr>
      <w:tr w:rsidR="00D83200" w:rsidRPr="001345B4">
        <w:trPr>
          <w:trHeight w:hRule="exact" w:val="13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Литосфера - каменная оболочка Земли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505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882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Заключение</w:t>
            </w:r>
          </w:p>
        </w:tc>
      </w:tr>
      <w:tr w:rsidR="00D83200" w:rsidRPr="001345B4">
        <w:trPr>
          <w:trHeight w:hRule="exact" w:val="13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Практикум «Сезонные изменения в природе своей местности»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02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</w:tr>
    </w:tbl>
    <w:p w:rsidR="00D83200" w:rsidRDefault="003F0B7F">
      <w:pPr>
        <w:autoSpaceDE w:val="0"/>
        <w:autoSpaceDN w:val="0"/>
        <w:spacing w:before="188" w:after="92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6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734"/>
        <w:gridCol w:w="612"/>
        <w:gridCol w:w="1922"/>
        <w:gridCol w:w="1956"/>
        <w:gridCol w:w="6810"/>
      </w:tblGrid>
      <w:tr w:rsidR="00D83200">
        <w:trPr>
          <w:trHeight w:hRule="exact" w:val="348"/>
        </w:trPr>
        <w:tc>
          <w:tcPr>
            <w:tcW w:w="468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734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490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681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83200">
        <w:trPr>
          <w:trHeight w:hRule="exact" w:val="348"/>
        </w:trPr>
        <w:tc>
          <w:tcPr>
            <w:tcW w:w="2589" w:type="dxa"/>
            <w:vMerge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2589" w:type="dxa"/>
            <w:vMerge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 Оболочки Земли</w:t>
            </w:r>
          </w:p>
        </w:tc>
      </w:tr>
      <w:tr w:rsidR="00D83200" w:rsidRPr="001345B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Гидросфера — водная оболочка Земли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Атмосфера — воздушная оболочка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Биосфера — оболочка жизни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2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0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6840" w:h="11900"/>
          <w:pgMar w:top="284" w:right="640" w:bottom="4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734"/>
        <w:gridCol w:w="612"/>
        <w:gridCol w:w="1922"/>
        <w:gridCol w:w="1956"/>
        <w:gridCol w:w="6810"/>
      </w:tblGrid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Заключение</w:t>
            </w:r>
          </w:p>
        </w:tc>
      </w:tr>
      <w:tr w:rsidR="00D83200" w:rsidRPr="001345B4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Природно-территориальные комплексы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420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688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</w:tbl>
    <w:p w:rsidR="00D83200" w:rsidRDefault="003F0B7F">
      <w:pPr>
        <w:autoSpaceDE w:val="0"/>
        <w:autoSpaceDN w:val="0"/>
        <w:spacing w:before="188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7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56"/>
        <w:gridCol w:w="3758"/>
        <w:gridCol w:w="600"/>
        <w:gridCol w:w="1922"/>
        <w:gridCol w:w="1956"/>
        <w:gridCol w:w="6810"/>
      </w:tblGrid>
      <w:tr w:rsidR="00D83200">
        <w:trPr>
          <w:trHeight w:hRule="exact" w:val="348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6810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83200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</w:tr>
      <w:tr w:rsidR="00D83200" w:rsidRPr="001345B4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Главные закономерности природы Земли</w:t>
            </w:r>
          </w:p>
        </w:tc>
      </w:tr>
      <w:tr w:rsidR="00D83200" w:rsidRPr="001345B4">
        <w:trPr>
          <w:trHeight w:hRule="exact" w:val="131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Географическая оболочка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Литосфера и рельеф Земли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Атмосфера и климаты Земли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1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516"/>
        </w:trPr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32</w:t>
            </w:r>
          </w:p>
        </w:tc>
        <w:tc>
          <w:tcPr>
            <w:tcW w:w="10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2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Человечество на Земле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6840" w:h="11900"/>
          <w:pgMar w:top="284" w:right="640" w:bottom="4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56"/>
        <w:gridCol w:w="3758"/>
        <w:gridCol w:w="600"/>
        <w:gridCol w:w="1922"/>
        <w:gridCol w:w="1956"/>
        <w:gridCol w:w="6810"/>
      </w:tblGrid>
      <w:tr w:rsidR="00D83200" w:rsidRPr="001345B4">
        <w:trPr>
          <w:trHeight w:hRule="exact" w:val="130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Численность населения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1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Страны и народы мира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0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 Материки и страны</w:t>
            </w:r>
          </w:p>
        </w:tc>
      </w:tr>
      <w:tr w:rsidR="00D83200" w:rsidRPr="001345B4">
        <w:trPr>
          <w:trHeight w:hRule="exact" w:val="130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Южные материки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1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Северные материки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Взаимодействие природы и общества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60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</w:tr>
    </w:tbl>
    <w:p w:rsidR="00D83200" w:rsidRDefault="003F0B7F">
      <w:pPr>
        <w:autoSpaceDE w:val="0"/>
        <w:autoSpaceDN w:val="0"/>
        <w:spacing w:before="188" w:after="94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8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584"/>
        <w:gridCol w:w="528"/>
        <w:gridCol w:w="1608"/>
        <w:gridCol w:w="1646"/>
        <w:gridCol w:w="5740"/>
      </w:tblGrid>
      <w:tr w:rsidR="00D83200">
        <w:trPr>
          <w:trHeight w:hRule="exact" w:val="350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3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5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83200">
        <w:trPr>
          <w:trHeight w:hRule="exact" w:val="540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</w:tr>
      <w:tr w:rsidR="00D83200">
        <w:trPr>
          <w:trHeight w:hRule="exact" w:val="32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 Географическое пространство России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6840" w:h="11900"/>
          <w:pgMar w:top="284" w:right="640" w:bottom="6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584"/>
        <w:gridCol w:w="528"/>
        <w:gridCol w:w="1608"/>
        <w:gridCol w:w="1646"/>
        <w:gridCol w:w="5740"/>
      </w:tblGrid>
      <w:tr w:rsidR="00D83200" w:rsidRPr="001345B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 на территории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>
        <w:trPr>
          <w:trHeight w:hRule="exact" w:val="348"/>
        </w:trPr>
        <w:tc>
          <w:tcPr>
            <w:tcW w:w="5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2.Природа России</w:t>
            </w:r>
          </w:p>
        </w:tc>
      </w:tr>
      <w:tr w:rsidR="00D83200" w:rsidRPr="001345B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Природные условия и ресурсы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4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</w:tbl>
    <w:p w:rsidR="00D83200" w:rsidRPr="003F0B7F" w:rsidRDefault="00D83200">
      <w:pPr>
        <w:autoSpaceDE w:val="0"/>
        <w:autoSpaceDN w:val="0"/>
        <w:spacing w:after="0" w:line="14" w:lineRule="exact"/>
        <w:rPr>
          <w:lang w:val="ru-RU"/>
        </w:rPr>
      </w:pPr>
    </w:p>
    <w:p w:rsidR="00D83200" w:rsidRPr="003F0B7F" w:rsidRDefault="00D83200">
      <w:pPr>
        <w:rPr>
          <w:lang w:val="ru-RU"/>
        </w:rPr>
        <w:sectPr w:rsidR="00D83200" w:rsidRPr="003F0B7F">
          <w:pgSz w:w="16840" w:h="11900"/>
          <w:pgMar w:top="284" w:right="640" w:bottom="8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584"/>
        <w:gridCol w:w="528"/>
        <w:gridCol w:w="1608"/>
        <w:gridCol w:w="1646"/>
        <w:gridCol w:w="5740"/>
      </w:tblGrid>
      <w:tr w:rsidR="00D83200" w:rsidRPr="001345B4">
        <w:trPr>
          <w:trHeight w:hRule="exact" w:val="16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Климат и климатические условия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Природнохозяйственные зоны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>
        <w:trPr>
          <w:trHeight w:hRule="exact" w:val="348"/>
        </w:trPr>
        <w:tc>
          <w:tcPr>
            <w:tcW w:w="5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43</w:t>
            </w:r>
          </w:p>
        </w:tc>
        <w:tc>
          <w:tcPr>
            <w:tcW w:w="8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3.Население России</w:t>
            </w:r>
          </w:p>
        </w:tc>
      </w:tr>
      <w:tr w:rsidR="00D83200" w:rsidRPr="001345B4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Численность населения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4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Народы и религии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</w:tbl>
    <w:p w:rsidR="00D83200" w:rsidRPr="003F0B7F" w:rsidRDefault="00D83200">
      <w:pPr>
        <w:autoSpaceDE w:val="0"/>
        <w:autoSpaceDN w:val="0"/>
        <w:spacing w:after="0" w:line="14" w:lineRule="exact"/>
        <w:rPr>
          <w:lang w:val="ru-RU"/>
        </w:rPr>
      </w:pPr>
    </w:p>
    <w:p w:rsidR="00D83200" w:rsidRPr="003F0B7F" w:rsidRDefault="00D83200">
      <w:pPr>
        <w:rPr>
          <w:lang w:val="ru-RU"/>
        </w:rPr>
        <w:sectPr w:rsidR="00D83200" w:rsidRPr="003F0B7F">
          <w:pgSz w:w="16840" w:h="11900"/>
          <w:pgMar w:top="284" w:right="640" w:bottom="75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584"/>
        <w:gridCol w:w="528"/>
        <w:gridCol w:w="1608"/>
        <w:gridCol w:w="1646"/>
        <w:gridCol w:w="5740"/>
      </w:tblGrid>
      <w:tr w:rsidR="00D83200" w:rsidRPr="001345B4">
        <w:trPr>
          <w:trHeight w:hRule="exact" w:val="16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 w:rsidRPr="001345B4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Человеческий капитал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ИНФОУРОК(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:rsidR="00D83200" w:rsidRPr="003F0B7F" w:rsidRDefault="003F0B7F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библиотека МЭШ</w:t>
            </w:r>
          </w:p>
        </w:tc>
      </w:tr>
      <w:tr w:rsidR="00D83200">
        <w:trPr>
          <w:trHeight w:hRule="exact" w:val="348"/>
        </w:trPr>
        <w:tc>
          <w:tcPr>
            <w:tcW w:w="5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8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5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5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</w:tr>
    </w:tbl>
    <w:p w:rsidR="00D83200" w:rsidRDefault="003F0B7F">
      <w:pPr>
        <w:autoSpaceDE w:val="0"/>
        <w:autoSpaceDN w:val="0"/>
        <w:spacing w:before="188" w:after="92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9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44"/>
        <w:gridCol w:w="4070"/>
        <w:gridCol w:w="590"/>
        <w:gridCol w:w="1860"/>
        <w:gridCol w:w="1910"/>
        <w:gridCol w:w="6628"/>
      </w:tblGrid>
      <w:tr w:rsidR="00D83200">
        <w:trPr>
          <w:trHeight w:hRule="exact" w:val="348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6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83200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</w:tr>
      <w:tr w:rsidR="00D83200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 Хозяйство России</w:t>
            </w:r>
          </w:p>
        </w:tc>
      </w:tr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Общая характеристика хозяйства России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Топливно-энергетический комплекс (ТЭК) 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290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Металлургический комплекс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</w:tbl>
    <w:p w:rsidR="00D83200" w:rsidRPr="003F0B7F" w:rsidRDefault="00D83200">
      <w:pPr>
        <w:autoSpaceDE w:val="0"/>
        <w:autoSpaceDN w:val="0"/>
        <w:spacing w:after="0" w:line="14" w:lineRule="exact"/>
        <w:rPr>
          <w:lang w:val="ru-RU"/>
        </w:rPr>
      </w:pPr>
    </w:p>
    <w:p w:rsidR="00D83200" w:rsidRPr="003F0B7F" w:rsidRDefault="00D83200">
      <w:pPr>
        <w:rPr>
          <w:lang w:val="ru-RU"/>
        </w:rPr>
        <w:sectPr w:rsidR="00D83200" w:rsidRPr="003F0B7F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44"/>
        <w:gridCol w:w="4070"/>
        <w:gridCol w:w="590"/>
        <w:gridCol w:w="1860"/>
        <w:gridCol w:w="1910"/>
        <w:gridCol w:w="6628"/>
      </w:tblGrid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Машиностроительный комплекс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10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Химико-лесной комплекс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Агропромышленный комплекс (АПК)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Инфраструктурный комплекс 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10"/>
        </w:trPr>
        <w:tc>
          <w:tcPr>
            <w:tcW w:w="4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0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Обобщение знаний 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6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36</w:t>
            </w:r>
          </w:p>
        </w:tc>
        <w:tc>
          <w:tcPr>
            <w:tcW w:w="1039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Регионы России</w:t>
            </w:r>
          </w:p>
        </w:tc>
      </w:tr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Западный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макрорегион (Европейская часть) России 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 w:rsidRPr="001345B4">
        <w:trPr>
          <w:trHeight w:hRule="exact" w:val="1374"/>
        </w:trPr>
        <w:tc>
          <w:tcPr>
            <w:tcW w:w="4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proofErr w:type="gramStart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Восточный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макрорегион (Азиатская часть) России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66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</w:tbl>
    <w:p w:rsidR="00D83200" w:rsidRPr="003F0B7F" w:rsidRDefault="00D83200">
      <w:pPr>
        <w:autoSpaceDE w:val="0"/>
        <w:autoSpaceDN w:val="0"/>
        <w:spacing w:after="0" w:line="14" w:lineRule="exact"/>
        <w:rPr>
          <w:lang w:val="ru-RU"/>
        </w:rPr>
      </w:pPr>
    </w:p>
    <w:p w:rsidR="00D83200" w:rsidRPr="003F0B7F" w:rsidRDefault="00D83200">
      <w:pPr>
        <w:rPr>
          <w:lang w:val="ru-RU"/>
        </w:rPr>
        <w:sectPr w:rsidR="00D83200" w:rsidRPr="003F0B7F">
          <w:pgSz w:w="16840" w:h="11900"/>
          <w:pgMar w:top="284" w:right="640" w:bottom="6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Pr="003F0B7F" w:rsidRDefault="00D8320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44"/>
        <w:gridCol w:w="4070"/>
        <w:gridCol w:w="590"/>
        <w:gridCol w:w="1860"/>
        <w:gridCol w:w="1910"/>
        <w:gridCol w:w="6628"/>
      </w:tblGrid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Обобщение знаний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2" w:after="0" w:line="247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50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10398" w:type="dxa"/>
            <w:gridSpan w:val="3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 w:rsidRPr="001345B4">
        <w:trPr>
          <w:trHeight w:hRule="exact" w:val="348"/>
        </w:trPr>
        <w:tc>
          <w:tcPr>
            <w:tcW w:w="1550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Россия в современном мире</w:t>
            </w:r>
          </w:p>
        </w:tc>
      </w:tr>
      <w:tr w:rsidR="00D83200" w:rsidRPr="001345B4">
        <w:trPr>
          <w:trHeight w:hRule="exact" w:val="1308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Россия в современном мире 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ИНФОУРОК(видеоуроки по географии)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:rsidR="00D83200" w:rsidRPr="003F0B7F" w:rsidRDefault="003F0B7F">
            <w:pPr>
              <w:autoSpaceDE w:val="0"/>
              <w:autoSpaceDN w:val="0"/>
              <w:spacing w:before="210" w:after="0" w:line="250" w:lineRule="auto"/>
              <w:ind w:left="7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onlinetestpad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geography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moeobrazovanie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test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geografiya</w:t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МЭШ</w:t>
            </w:r>
          </w:p>
        </w:tc>
      </w:tr>
      <w:tr w:rsidR="00D83200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39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39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78" w:line="220" w:lineRule="exact"/>
      </w:pPr>
    </w:p>
    <w:p w:rsidR="00D83200" w:rsidRDefault="003F0B7F">
      <w:pPr>
        <w:autoSpaceDE w:val="0"/>
        <w:autoSpaceDN w:val="0"/>
        <w:spacing w:after="140" w:line="382" w:lineRule="auto"/>
        <w:ind w:right="6768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382"/>
        <w:gridCol w:w="732"/>
        <w:gridCol w:w="1620"/>
        <w:gridCol w:w="1668"/>
        <w:gridCol w:w="1646"/>
      </w:tblGrid>
      <w:tr w:rsidR="00D83200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83200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200" w:rsidRDefault="00D83200"/>
        </w:tc>
      </w:tr>
      <w:tr w:rsidR="00D8320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100" w:after="0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география изучает объекты,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процессы и явления. Географические методы изучения объектов и явлений. Древо географических наук.</w:t>
            </w:r>
          </w:p>
          <w:p w:rsidR="00D83200" w:rsidRPr="003F0B7F" w:rsidRDefault="003F0B7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работа. Организация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фенологических наблюдений в природе: планирование, участие в групповой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работе, форма систематизации данных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3200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 (Древний Китай, Древний Египет, Древняя Греция, Древний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Рим)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утешествие Пифея. Плавания финикийцев вокруг Африки.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Экспедиции Т. Хейердала как модель путешествий в древности. Появление географических карт. Практическая работа. Сравнение карт Эратосфена, Птолемея и современных карт по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предложенным учителем вопросам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3200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География в эпоху Средневековья: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путешествия и открытия викингов,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древних арабов, русских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землепроходцев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утешествия М. Поло и А. Никитина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8320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Эпоха Великих географических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открытий. Три пути в Индию. Открытие Нового света — экспедиция Х. Колумба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 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—э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кспедиция Ф. Магеллана. Значение Великих географических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открытий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арта мира после эпохи Великих географических открытий.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1900" w:h="16840"/>
          <w:pgMar w:top="298" w:right="650" w:bottom="76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382"/>
        <w:gridCol w:w="732"/>
        <w:gridCol w:w="1620"/>
        <w:gridCol w:w="1668"/>
        <w:gridCol w:w="1646"/>
      </w:tblGrid>
      <w:tr w:rsidR="00D8320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XVII</w:t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XIX</w:t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вв. Поиски 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Южной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Земли — открытие Австралии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8320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путешественники и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мореплаватели на северо-востоке Азии.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Первая русская кругосветная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экспедиция (Русская экспедиция Ф. Ф.</w:t>
            </w:r>
            <w:proofErr w:type="gramEnd"/>
          </w:p>
          <w:p w:rsidR="00D83200" w:rsidRPr="003F0B7F" w:rsidRDefault="003F0B7F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Беллинсгаузена, М. П. Лазарева 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—о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ткрытие Антарктиды)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Географические исследования в ХХ в. Исследование полярных областей Земли. Изучение Мирового океана.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Географические открытия Новейшего времени. Практическая работа. 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Обозначение на контурной карте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географических объектов, открытых в разные периоды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320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8320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right="1440"/>
              <w:jc w:val="center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Форма, размеры Земли, их географические следствия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Движения Земли. Земная ось и географические полюсы.</w:t>
            </w:r>
          </w:p>
          <w:p w:rsidR="00D83200" w:rsidRDefault="003F0B7F">
            <w:pPr>
              <w:autoSpaceDE w:val="0"/>
              <w:autoSpaceDN w:val="0"/>
              <w:spacing w:before="70" w:after="0" w:line="281" w:lineRule="auto"/>
              <w:ind w:left="72"/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Географические следствия движения Земли вокруг Солнца. Смена времён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года на Земле.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Дни весеннего и осеннего равноденствия, летнего и зимнего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солнцестояния.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83200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81" w:lineRule="auto"/>
              <w:ind w:left="72" w:right="576"/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солнечного света и тепла на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поверхности Земли.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Пояса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освещённости. Тропики и полярные круги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31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Влияние Космоса на Землю и жизнь людей.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81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Практические работы. Выявление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закономерностей изменения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продолжительности дня и высоты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Солнца над горизонтом в зависимости от географической широты и времени года на территории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1900" w:h="16840"/>
          <w:pgMar w:top="284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382"/>
        <w:gridCol w:w="732"/>
        <w:gridCol w:w="1620"/>
        <w:gridCol w:w="1668"/>
        <w:gridCol w:w="1646"/>
      </w:tblGrid>
      <w:tr w:rsidR="00D8320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Виды изображения земной поверхности. Планы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8320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Условные знаки. Масштаб. Виды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масштаба. Способы определения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расстояний на местности.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работа. Определение направлений и расстояний по плану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320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62" w:lineRule="auto"/>
              <w:ind w:right="1152"/>
              <w:jc w:val="center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Абсолютная и относительная высоты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рофессия топограф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83200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местности: стороны горизонта. Разнообразие планов (план города, туристические планы,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военные, исторические и транспортные планы, планы местности в мобильных приложениях) и области их применения.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работа. Составление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описания маршрута по плану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320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Различия глобуса и географических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карт. Способы перехода от сферической поверхности глобуса к плоскости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географической карты.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Экватор и нулевой меридиан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83200">
        <w:trPr>
          <w:trHeight w:hRule="exact" w:val="31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Географические координаты.</w:t>
            </w:r>
          </w:p>
          <w:p w:rsidR="00D83200" w:rsidRPr="003F0B7F" w:rsidRDefault="003F0B7F">
            <w:pPr>
              <w:autoSpaceDE w:val="0"/>
              <w:autoSpaceDN w:val="0"/>
              <w:spacing w:before="72" w:after="0" w:line="286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Географическая широта и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географическая долгота, их определение на глобусе и картах. Определение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расстояний по глобусу. Практическая работа. Определение географических координат объектов и определение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объектов по их географическим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координатам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1900" w:h="16840"/>
          <w:pgMar w:top="284" w:right="650" w:bottom="12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83200" w:rsidRDefault="00D8320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382"/>
        <w:gridCol w:w="732"/>
        <w:gridCol w:w="1620"/>
        <w:gridCol w:w="1668"/>
        <w:gridCol w:w="1646"/>
      </w:tblGrid>
      <w:tr w:rsidR="00D83200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Искажения на карте. Линии градусной сети на картах. Определение расстояний с помощью масштаба и градусной сети. Определение направлений и расстояний по карте полушарий. Практическая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работа. Определение направлений и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расстояний по карте полушарий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83200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8320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деятельности людей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рофессия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картограф.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Система космической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навигации. Геоинформационные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Земли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.М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етоды изучения земных глубин.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Внутреннее строение Земли: ядро, мантия, земная кора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/>
              <w:ind w:left="72" w:right="288"/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Строение земной коры: материковая и океаническая кора. Вещества земной коры: минералы и горные породы. </w:t>
            </w:r>
            <w:r w:rsidRPr="003F0B7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Образование горных пород.</w:t>
            </w:r>
          </w:p>
          <w:p w:rsidR="00D83200" w:rsidRDefault="003F0B7F">
            <w:pPr>
              <w:autoSpaceDE w:val="0"/>
              <w:autoSpaceDN w:val="0"/>
              <w:spacing w:before="7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Магматические, осадочные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метаморфические горные породы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83200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Проявления внутренних и внешних процессов образования рельефа.</w:t>
            </w:r>
          </w:p>
          <w:p w:rsidR="00D83200" w:rsidRDefault="003F0B7F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Движение литосферных плит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8320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Образование вулканов и причины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землетрясений. Шкалы измерения силы и интенсивности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землетрясений</w:t>
            </w:r>
            <w:proofErr w:type="gramStart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.И</w:t>
            </w:r>
            <w:proofErr w:type="gramEnd"/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зучение вулканов и землетрясений.Профессии сейсмолог и вулканолог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83200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Виды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выветривания. Формирование рельефа земной поверхности как результат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 внутренних и внешних сил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D83200" w:rsidRDefault="00D83200">
      <w:pPr>
        <w:autoSpaceDE w:val="0"/>
        <w:autoSpaceDN w:val="0"/>
        <w:spacing w:after="0" w:line="14" w:lineRule="exact"/>
      </w:pPr>
    </w:p>
    <w:p w:rsidR="00D83200" w:rsidRDefault="00D83200">
      <w:pPr>
        <w:sectPr w:rsidR="00D83200">
          <w:pgSz w:w="11900" w:h="16840"/>
          <w:pgMar w:top="284" w:right="650" w:bottom="28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382"/>
        <w:gridCol w:w="732"/>
        <w:gridCol w:w="1620"/>
        <w:gridCol w:w="1668"/>
        <w:gridCol w:w="1646"/>
      </w:tblGrid>
      <w:tr w:rsidR="00D83200" w:rsidTr="003F0B7F">
        <w:trPr>
          <w:trHeight w:hRule="exact" w:val="8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</w:tbl>
    <w:p w:rsidR="00D83200" w:rsidRDefault="00D83200">
      <w:pPr>
        <w:autoSpaceDE w:val="0"/>
        <w:autoSpaceDN w:val="0"/>
        <w:spacing w:after="0" w:line="2166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382"/>
        <w:gridCol w:w="732"/>
        <w:gridCol w:w="1620"/>
        <w:gridCol w:w="1668"/>
        <w:gridCol w:w="1646"/>
      </w:tblGrid>
      <w:tr w:rsidR="00D83200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Планетарные формы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рельефа — материки и впадины океанов. Формы рельефа суши: горы и равнины.</w:t>
            </w:r>
          </w:p>
          <w:p w:rsidR="00D83200" w:rsidRPr="003F0B7F" w:rsidRDefault="003F0B7F">
            <w:pPr>
              <w:autoSpaceDE w:val="0"/>
              <w:autoSpaceDN w:val="0"/>
              <w:spacing w:before="72" w:after="0" w:line="281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Различие гор по высоте, высочайшие горные системы мира. Разнообразие равнин по высоте. Формы равнинного рельефа, крупнейшие по площади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равнины мира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 и литосфера. Условия жизни человека в горах и на равнинах.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 человека, преобразующая земную поверхность, и связанные с ней экологические проблемы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Рельеф дна Мирового океана. Части подводных окраин материков.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Срединно-океанические хребты.</w:t>
            </w:r>
          </w:p>
          <w:p w:rsidR="00D83200" w:rsidRPr="003F0B7F" w:rsidRDefault="003F0B7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Острова, их типы по происхождению.</w:t>
            </w:r>
          </w:p>
          <w:p w:rsidR="00D83200" w:rsidRDefault="003F0B7F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Ложе Океана, его рельеф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Сезонные изменения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продолжительности светового дня и высоты Солнца над горизонтом,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температуры воздуха, поверхностных вод, растительного и животного мира.</w:t>
            </w:r>
          </w:p>
          <w:p w:rsidR="00D83200" w:rsidRPr="003F0B7F" w:rsidRDefault="003F0B7F">
            <w:pPr>
              <w:autoSpaceDE w:val="0"/>
              <w:autoSpaceDN w:val="0"/>
              <w:spacing w:before="72" w:after="0" w:line="271" w:lineRule="auto"/>
              <w:ind w:left="72" w:right="288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работа. Анализ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результатов фенологических </w:t>
            </w:r>
            <w:r w:rsidRPr="003F0B7F">
              <w:rPr>
                <w:lang w:val="ru-RU"/>
              </w:rPr>
              <w:br/>
            </w: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наблюдений и наблюдений за погодой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D83200"/>
        </w:tc>
      </w:tr>
      <w:tr w:rsidR="00D83200">
        <w:trPr>
          <w:trHeight w:hRule="exact" w:val="828"/>
        </w:trPr>
        <w:tc>
          <w:tcPr>
            <w:tcW w:w="4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Pr="003F0B7F" w:rsidRDefault="003F0B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3F0B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83200" w:rsidRDefault="003F0B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</w:tr>
    </w:tbl>
    <w:p w:rsidR="00D83200" w:rsidRDefault="00D83200">
      <w:pPr>
        <w:autoSpaceDE w:val="0"/>
        <w:autoSpaceDN w:val="0"/>
        <w:spacing w:after="78" w:line="220" w:lineRule="exact"/>
      </w:pPr>
    </w:p>
    <w:p w:rsidR="00D83200" w:rsidRPr="003F0B7F" w:rsidRDefault="003F0B7F">
      <w:pPr>
        <w:autoSpaceDE w:val="0"/>
        <w:autoSpaceDN w:val="0"/>
        <w:spacing w:after="0" w:line="230" w:lineRule="auto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D83200" w:rsidRDefault="003F0B7F">
      <w:pPr>
        <w:autoSpaceDE w:val="0"/>
        <w:autoSpaceDN w:val="0"/>
        <w:spacing w:before="346" w:after="0" w:line="410" w:lineRule="auto"/>
        <w:ind w:right="3600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5 КЛАСС </w:t>
      </w:r>
      <w:r w:rsidRPr="003F0B7F">
        <w:rPr>
          <w:lang w:val="ru-RU"/>
        </w:rPr>
        <w:br/>
        <w:t xml:space="preserve">Летягин А.А. География. Начальный курс, 5 класс / Акционерное </w:t>
      </w:r>
      <w:r w:rsidRPr="003F0B7F">
        <w:rPr>
          <w:lang w:val="ru-RU"/>
        </w:rPr>
        <w:lastRenderedPageBreak/>
        <w:t>общество «Издательство «Просвещение»;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3F0B7F">
        <w:rPr>
          <w:lang w:val="ru-RU"/>
        </w:rPr>
        <w:br/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3F0B7F" w:rsidRPr="003F0B7F" w:rsidRDefault="003F0B7F" w:rsidP="003F0B7F">
      <w:pPr>
        <w:shd w:val="clear" w:color="auto" w:fill="FFFFFF"/>
        <w:spacing w:after="0" w:line="300" w:lineRule="atLeast"/>
        <w:outlineLvl w:val="1"/>
        <w:rPr>
          <w:rFonts w:ascii="Times New Roman" w:eastAsia="Times New Roman" w:hAnsi="Times New Roman" w:cs="Times New Roman"/>
          <w:bCs/>
          <w:color w:val="494949"/>
          <w:sz w:val="24"/>
          <w:szCs w:val="24"/>
          <w:lang w:val="ru-RU" w:eastAsia="ru-RU"/>
        </w:rPr>
      </w:pPr>
      <w:r w:rsidRPr="003F0B7F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val="ru-RU" w:eastAsia="ru-RU"/>
        </w:rPr>
        <w:t>"Практический материал по географии для 5 класса. Пособие для педагогов. ФГОС"</w:t>
      </w:r>
      <w:r w:rsidRPr="003F0B7F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val="ru-RU" w:eastAsia="ru-RU"/>
        </w:rPr>
        <w:br/>
        <w:t>"География. 5 класс. Поурочные разработки</w:t>
      </w:r>
    </w:p>
    <w:p w:rsidR="003F0B7F" w:rsidRPr="003F0B7F" w:rsidRDefault="003F0B7F" w:rsidP="003F0B7F">
      <w:pPr>
        <w:shd w:val="clear" w:color="auto" w:fill="FFFFFF"/>
        <w:spacing w:after="0" w:line="300" w:lineRule="atLeast"/>
        <w:outlineLvl w:val="1"/>
        <w:rPr>
          <w:rFonts w:ascii="Times New Roman" w:eastAsia="Times New Roman" w:hAnsi="Times New Roman" w:cs="Times New Roman"/>
          <w:bCs/>
          <w:color w:val="494949"/>
          <w:sz w:val="24"/>
          <w:szCs w:val="24"/>
          <w:lang w:val="ru-RU" w:eastAsia="ru-RU"/>
        </w:rPr>
      </w:pPr>
      <w:r w:rsidRPr="003F0B7F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val="ru-RU" w:eastAsia="ru-RU"/>
        </w:rPr>
        <w:t>"География. Проблемные задания и тесты. 5-6 классы. Материал к каждому уроку. ФГОС"</w:t>
      </w:r>
    </w:p>
    <w:p w:rsidR="00D83200" w:rsidRPr="003F0B7F" w:rsidRDefault="003F0B7F">
      <w:pPr>
        <w:autoSpaceDE w:val="0"/>
        <w:autoSpaceDN w:val="0"/>
        <w:spacing w:before="598" w:after="0" w:line="420" w:lineRule="auto"/>
        <w:ind w:right="1440"/>
        <w:rPr>
          <w:lang w:val="ru-RU"/>
        </w:rPr>
      </w:pPr>
      <w:r w:rsidRPr="003F0B7F">
        <w:rPr>
          <w:b/>
          <w:lang w:val="ru-RU"/>
        </w:rPr>
        <w:t>Ц</w:t>
      </w: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ИФРОВЫЕ ОБРАЗОВАТЕЛЬНЫЕ РЕСУРСЫ И РЕСУРСЫ СЕТИ ИНТЕРНЕТ 5 КЛАСС</w:t>
      </w:r>
    </w:p>
    <w:p w:rsidR="003F0B7F" w:rsidRPr="003F0B7F" w:rsidRDefault="003F0B7F" w:rsidP="003F0B7F">
      <w:pPr>
        <w:rPr>
          <w:lang w:val="ru-RU"/>
        </w:rPr>
      </w:pPr>
      <w:r w:rsidRPr="003F0B7F">
        <w:rPr>
          <w:lang w:val="ru-RU"/>
        </w:rPr>
        <w:t>http://resh.edu.ru</w:t>
      </w:r>
    </w:p>
    <w:p w:rsidR="003F0B7F" w:rsidRPr="003F0B7F" w:rsidRDefault="003F0B7F" w:rsidP="003F0B7F">
      <w:pPr>
        <w:rPr>
          <w:lang w:val="ru-RU"/>
        </w:rPr>
      </w:pPr>
      <w:r w:rsidRPr="003F0B7F">
        <w:rPr>
          <w:lang w:val="ru-RU"/>
        </w:rPr>
        <w:t>ИНФОУРО</w:t>
      </w:r>
      <w:proofErr w:type="gramStart"/>
      <w:r w:rsidRPr="003F0B7F">
        <w:rPr>
          <w:lang w:val="ru-RU"/>
        </w:rPr>
        <w:t>К(</w:t>
      </w:r>
      <w:proofErr w:type="gramEnd"/>
      <w:r w:rsidRPr="003F0B7F">
        <w:rPr>
          <w:lang w:val="ru-RU"/>
        </w:rPr>
        <w:t>видеоуроки по географии) https://iu.ru/vi</w:t>
      </w:r>
      <w:r>
        <w:rPr>
          <w:lang w:val="ru-RU"/>
        </w:rPr>
        <w:t>deo-lessons?predmet=geografiya;</w:t>
      </w:r>
    </w:p>
    <w:p w:rsidR="003F0B7F" w:rsidRPr="003F0B7F" w:rsidRDefault="003F0B7F" w:rsidP="003F0B7F">
      <w:pPr>
        <w:rPr>
          <w:lang w:val="ru-RU"/>
        </w:rPr>
      </w:pPr>
      <w:r w:rsidRPr="003F0B7F">
        <w:rPr>
          <w:lang w:val="ru-RU"/>
        </w:rPr>
        <w:t>https://onlinetestpad.com/ru/tests/geography</w:t>
      </w:r>
    </w:p>
    <w:p w:rsidR="003F0B7F" w:rsidRPr="003F0B7F" w:rsidRDefault="003F0B7F" w:rsidP="003F0B7F">
      <w:pPr>
        <w:rPr>
          <w:lang w:val="ru-RU"/>
        </w:rPr>
      </w:pPr>
      <w:r w:rsidRPr="003F0B7F">
        <w:rPr>
          <w:lang w:val="ru-RU"/>
        </w:rPr>
        <w:t>https://moeobrazovanie.ru/online_test/geografiya</w:t>
      </w:r>
    </w:p>
    <w:p w:rsidR="00D83200" w:rsidRPr="003F0B7F" w:rsidRDefault="003F0B7F" w:rsidP="003F0B7F">
      <w:pPr>
        <w:rPr>
          <w:lang w:val="ru-RU"/>
        </w:rPr>
        <w:sectPr w:rsidR="00D83200" w:rsidRPr="003F0B7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3F0B7F">
        <w:rPr>
          <w:lang w:val="ru-RU"/>
        </w:rPr>
        <w:t>библиотека МЭШ</w:t>
      </w:r>
    </w:p>
    <w:p w:rsidR="00D83200" w:rsidRPr="003F0B7F" w:rsidRDefault="00D83200">
      <w:pPr>
        <w:autoSpaceDE w:val="0"/>
        <w:autoSpaceDN w:val="0"/>
        <w:spacing w:after="78" w:line="220" w:lineRule="exact"/>
        <w:rPr>
          <w:lang w:val="ru-RU"/>
        </w:rPr>
      </w:pPr>
    </w:p>
    <w:p w:rsidR="00D83200" w:rsidRPr="003F0B7F" w:rsidRDefault="003F0B7F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3F0B7F">
        <w:rPr>
          <w:lang w:val="ru-RU"/>
        </w:rPr>
        <w:br/>
      </w:r>
      <w:proofErr w:type="gramStart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gramEnd"/>
      <w:r w:rsidRPr="003F0B7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D83200" w:rsidRPr="003F0B7F" w:rsidRDefault="00D83200">
      <w:pPr>
        <w:rPr>
          <w:lang w:val="ru-RU"/>
        </w:rPr>
        <w:sectPr w:rsidR="00D83200" w:rsidRPr="003F0B7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F0B7F" w:rsidRPr="003F0B7F" w:rsidRDefault="003F0B7F">
      <w:pPr>
        <w:rPr>
          <w:lang w:val="ru-RU"/>
        </w:rPr>
      </w:pPr>
    </w:p>
    <w:sectPr w:rsidR="003F0B7F" w:rsidRPr="003F0B7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1770D"/>
    <w:rsid w:val="001345B4"/>
    <w:rsid w:val="0015074B"/>
    <w:rsid w:val="00294A26"/>
    <w:rsid w:val="0029639D"/>
    <w:rsid w:val="00326F90"/>
    <w:rsid w:val="003F0B7F"/>
    <w:rsid w:val="00AA1D8D"/>
    <w:rsid w:val="00B47730"/>
    <w:rsid w:val="00CB0664"/>
    <w:rsid w:val="00D8320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5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CF9119-5448-42A8-8249-B4CD75BA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14526</Words>
  <Characters>82800</Characters>
  <Application>Microsoft Office Word</Application>
  <DocSecurity>0</DocSecurity>
  <Lines>690</Lines>
  <Paragraphs>194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97132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6</cp:revision>
  <dcterms:created xsi:type="dcterms:W3CDTF">2013-12-23T23:15:00Z</dcterms:created>
  <dcterms:modified xsi:type="dcterms:W3CDTF">2022-09-05T09:34:00Z</dcterms:modified>
  <cp:category/>
</cp:coreProperties>
</file>